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0450" w:rsidRPr="00C40450" w:rsidRDefault="00C40450" w:rsidP="00C40450">
      <w:pPr>
        <w:pStyle w:val="Bijlageondertitel"/>
        <w:numPr>
          <w:ilvl w:val="0"/>
          <w:numId w:val="0"/>
        </w:numPr>
      </w:pPr>
      <w:bookmarkStart w:id="0" w:name="_Toc457495776"/>
      <w:bookmarkStart w:id="1" w:name="_Toc457495767"/>
      <w:bookmarkStart w:id="2" w:name="_Toc430187772"/>
      <w:bookmarkStart w:id="3" w:name="_Toc494110927"/>
      <w:bookmarkStart w:id="4" w:name="_Toc494109861"/>
      <w:r>
        <w:t>Bijlage</w:t>
      </w:r>
      <w:r w:rsidR="00690AAD">
        <w:t xml:space="preserve"> 7 </w:t>
      </w:r>
      <w:bookmarkStart w:id="5" w:name="_GoBack"/>
      <w:bookmarkEnd w:id="5"/>
      <w:r>
        <w:t xml:space="preserve">– </w:t>
      </w:r>
      <w:r w:rsidRPr="00C40450">
        <w:t xml:space="preserve">Verklaring inzake </w:t>
      </w:r>
      <w:bookmarkEnd w:id="0"/>
      <w:bookmarkEnd w:id="1"/>
      <w:bookmarkEnd w:id="2"/>
      <w:r w:rsidRPr="00C40450">
        <w:t>milieu-, sociaal</w:t>
      </w:r>
      <w:r w:rsidR="005914DA">
        <w:t>-</w:t>
      </w:r>
      <w:r w:rsidRPr="00C40450">
        <w:t xml:space="preserve"> en arbeidsrecht</w:t>
      </w:r>
      <w:bookmarkEnd w:id="3"/>
      <w:bookmarkEnd w:id="4"/>
    </w:p>
    <w:p w:rsidR="00C40450" w:rsidRDefault="00C40450" w:rsidP="00C40450">
      <w:r>
        <w:t>Naam en adres van de onderneming: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____________________________________________________________________________</w:t>
      </w:r>
    </w:p>
    <w:p w:rsidR="00C40450" w:rsidRDefault="00C40450" w:rsidP="00C40450"/>
    <w:p w:rsidR="00C40450" w:rsidRDefault="00C40450" w:rsidP="00C40450">
      <w:r>
        <w:t>Inschrijvingsnummer Kamer van Koophandel (inschrijvingsnummer van het</w:t>
      </w:r>
    </w:p>
    <w:p w:rsidR="00C40450" w:rsidRDefault="00C40450" w:rsidP="00C40450">
      <w:r>
        <w:t>handelsregister of een overeenkomstig register van het land van vestiging van de</w:t>
      </w:r>
    </w:p>
    <w:p w:rsidR="00C40450" w:rsidRDefault="00C40450" w:rsidP="00C40450">
      <w:r>
        <w:t>onderneming):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____________________________________________________________________________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Contactpersoon van de onderneming (naam, email, telefoon):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____________________________________________________________________________</w:t>
      </w:r>
    </w:p>
    <w:p w:rsidR="00C40450" w:rsidRDefault="00C40450" w:rsidP="00C40450"/>
    <w:p w:rsidR="00C40450" w:rsidRDefault="00C40450" w:rsidP="00C40450">
      <w:r>
        <w:t>Ondergetekende verklaart bij het opstellen van zijn inschrijving rekening gehouden te hebben met de verplichtingen ingevolge de regelingen inzake milieu-, sociaal en arbeidsrecht, uit hoofde van:</w:t>
      </w:r>
    </w:p>
    <w:p w:rsidR="00C40450" w:rsidRDefault="00C40450" w:rsidP="00C40450">
      <w:pPr>
        <w:pStyle w:val="Lijstalinea"/>
        <w:numPr>
          <w:ilvl w:val="0"/>
          <w:numId w:val="28"/>
        </w:numPr>
      </w:pPr>
      <w:r>
        <w:t>het recht van de Europese Unie,</w:t>
      </w:r>
    </w:p>
    <w:p w:rsidR="00C40450" w:rsidRDefault="00C40450" w:rsidP="00C40450">
      <w:pPr>
        <w:pStyle w:val="Lijstalinea"/>
        <w:numPr>
          <w:ilvl w:val="0"/>
          <w:numId w:val="28"/>
        </w:numPr>
      </w:pPr>
      <w:r>
        <w:t>het nationale recht,</w:t>
      </w:r>
    </w:p>
    <w:p w:rsidR="00C40450" w:rsidRDefault="00C40450" w:rsidP="00C40450">
      <w:pPr>
        <w:pStyle w:val="Lijstalinea"/>
        <w:numPr>
          <w:ilvl w:val="0"/>
          <w:numId w:val="28"/>
        </w:numPr>
      </w:pPr>
      <w:r>
        <w:t>collectieve arbeidsovereenkomsten, en</w:t>
      </w:r>
    </w:p>
    <w:p w:rsidR="00C40450" w:rsidRDefault="00C40450" w:rsidP="00C40450">
      <w:pPr>
        <w:pStyle w:val="Lijstalinea"/>
        <w:numPr>
          <w:ilvl w:val="0"/>
          <w:numId w:val="28"/>
        </w:numPr>
      </w:pPr>
      <w:r>
        <w:t>uit hoofde van de in bijlage X van richtlijn 2014/24/EU vermelde bepalingen van internationaal milieu-, sociaal en arbeidsrecht.</w:t>
      </w:r>
    </w:p>
    <w:p w:rsidR="00C40450" w:rsidRDefault="00C40450" w:rsidP="00C40450"/>
    <w:p w:rsidR="00C40450" w:rsidRDefault="00C40450" w:rsidP="00C40450">
      <w:r>
        <w:t>Na(a)m(en) vertegenwoordigingsbevoegde ondertekenaar(s):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____________________________________________________________________________</w:t>
      </w:r>
    </w:p>
    <w:p w:rsidR="00C40450" w:rsidRDefault="00C40450" w:rsidP="00C40450"/>
    <w:p w:rsidR="00C40450" w:rsidRDefault="00C40450" w:rsidP="00C40450">
      <w:r>
        <w:t>Datum:</w:t>
      </w:r>
    </w:p>
    <w:p w:rsidR="00C40450" w:rsidRDefault="00C40450" w:rsidP="00C40450"/>
    <w:p w:rsidR="00C40450" w:rsidRDefault="00C40450" w:rsidP="00C40450">
      <w:r>
        <w:t>Handtekening(en):</w:t>
      </w:r>
    </w:p>
    <w:p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65333C5"/>
    <w:multiLevelType w:val="hybridMultilevel"/>
    <w:tmpl w:val="886AE874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>
      <w:start w:val="1"/>
      <w:numFmt w:val="lowerLetter"/>
      <w:lvlText w:val="%8."/>
      <w:lvlJc w:val="left"/>
      <w:pPr>
        <w:ind w:left="5400" w:hanging="360"/>
      </w:pPr>
    </w:lvl>
    <w:lvl w:ilvl="8" w:tplc="0413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3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4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7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7"/>
  </w:num>
  <w:num w:numId="5">
    <w:abstractNumId w:val="0"/>
  </w:num>
  <w:num w:numId="6">
    <w:abstractNumId w:val="3"/>
  </w:num>
  <w:num w:numId="7">
    <w:abstractNumId w:val="6"/>
  </w:num>
  <w:num w:numId="8">
    <w:abstractNumId w:val="5"/>
  </w:num>
  <w:num w:numId="9">
    <w:abstractNumId w:val="8"/>
  </w:num>
  <w:num w:numId="10">
    <w:abstractNumId w:val="7"/>
  </w:num>
  <w:num w:numId="11">
    <w:abstractNumId w:val="7"/>
  </w:num>
  <w:num w:numId="12">
    <w:abstractNumId w:val="7"/>
  </w:num>
  <w:num w:numId="13">
    <w:abstractNumId w:val="7"/>
  </w:num>
  <w:num w:numId="14">
    <w:abstractNumId w:val="7"/>
  </w:num>
  <w:num w:numId="15">
    <w:abstractNumId w:val="7"/>
  </w:num>
  <w:num w:numId="16">
    <w:abstractNumId w:val="7"/>
  </w:num>
  <w:num w:numId="17">
    <w:abstractNumId w:val="7"/>
  </w:num>
  <w:num w:numId="18">
    <w:abstractNumId w:val="7"/>
  </w:num>
  <w:num w:numId="19">
    <w:abstractNumId w:val="5"/>
  </w:num>
  <w:num w:numId="20">
    <w:abstractNumId w:val="8"/>
  </w:num>
  <w:num w:numId="21">
    <w:abstractNumId w:val="0"/>
  </w:num>
  <w:num w:numId="22">
    <w:abstractNumId w:val="3"/>
  </w:num>
  <w:num w:numId="23">
    <w:abstractNumId w:val="6"/>
  </w:num>
  <w:num w:numId="24">
    <w:abstractNumId w:val="0"/>
  </w:num>
  <w:num w:numId="25">
    <w:abstractNumId w:val="0"/>
  </w:num>
  <w:num w:numId="26">
    <w:abstractNumId w:val="0"/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450"/>
    <w:rsid w:val="000B46D8"/>
    <w:rsid w:val="00177A29"/>
    <w:rsid w:val="002B5524"/>
    <w:rsid w:val="003B3222"/>
    <w:rsid w:val="00424DED"/>
    <w:rsid w:val="00482A4F"/>
    <w:rsid w:val="00527398"/>
    <w:rsid w:val="005914DA"/>
    <w:rsid w:val="00632123"/>
    <w:rsid w:val="00690AAD"/>
    <w:rsid w:val="008104C5"/>
    <w:rsid w:val="008402D9"/>
    <w:rsid w:val="009175F9"/>
    <w:rsid w:val="009761CF"/>
    <w:rsid w:val="009B0D92"/>
    <w:rsid w:val="00A03098"/>
    <w:rsid w:val="00A3732E"/>
    <w:rsid w:val="00A53085"/>
    <w:rsid w:val="00BD0C39"/>
    <w:rsid w:val="00C40450"/>
    <w:rsid w:val="00EB1492"/>
    <w:rsid w:val="00F12F0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DB79FD"/>
  <w15:docId w15:val="{45918478-7B02-4031-885A-EB1B8C8EB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C4045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aliases w:val="Opsomblokjes en substreepjes"/>
    <w:basedOn w:val="Standaard"/>
    <w:uiPriority w:val="99"/>
    <w:qFormat/>
    <w:rsid w:val="00C40450"/>
    <w:pPr>
      <w:ind w:left="720"/>
      <w:contextualSpacing/>
    </w:pPr>
  </w:style>
  <w:style w:type="paragraph" w:customStyle="1" w:styleId="Bijlageondertitel">
    <w:name w:val="Bijlage ondertitel"/>
    <w:basedOn w:val="Standaard"/>
    <w:next w:val="Standaard"/>
    <w:qFormat/>
    <w:rsid w:val="00C4045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56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176</Words>
  <Characters>968</Characters>
  <Application>Microsoft Office Word</Application>
  <DocSecurity>4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Keizer, Bonne</cp:lastModifiedBy>
  <cp:revision>2</cp:revision>
  <dcterms:created xsi:type="dcterms:W3CDTF">2021-04-09T08:00:00Z</dcterms:created>
  <dcterms:modified xsi:type="dcterms:W3CDTF">2021-04-09T08:00:00Z</dcterms:modified>
</cp:coreProperties>
</file>